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EG- OG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93313977" name="01a041ba-3da4-7b48-8f20-d1f7c48682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406389" name="01a041ba-3da4-7b48-8f20-d1f7c486827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EG- OG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9902720" name="01a041bb-a031-7e68-819f-44bcdd5691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64359" name="01a041bb-a031-7e68-819f-44bcdd56918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Büro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3283998" name="01a041c0-afc7-739f-b40e-13f14ab510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709010" name="01a041c0-afc7-739f-b40e-13f14ab510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3959640" name="01a041bc-980d-70ef-94f3-cdacf7cb84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0090568" name="01a041bc-980d-70ef-94f3-cdacf7cb84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Seewiesenstrasse 44C, Egnach</w:t>
          </w:r>
        </w:p>
        <w:p>
          <w:pPr>
            <w:spacing w:before="0" w:after="0"/>
          </w:pPr>
          <w:r>
            <w:t>1151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